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936"/>
      </w:tblGrid>
      <w:tr w:rsidR="00B568FE" w:rsidRPr="00DA6EF0" w14:paraId="673FF9B3" w14:textId="77777777">
        <w:trPr>
          <w:jc w:val="center"/>
        </w:trPr>
        <w:tc>
          <w:tcPr>
            <w:tcW w:w="9936" w:type="dxa"/>
            <w:shd w:val="clear" w:color="auto" w:fill="1F3864"/>
          </w:tcPr>
          <w:p w14:paraId="4984F954" w14:textId="77777777" w:rsidR="00B568FE" w:rsidRPr="00DA6EF0" w:rsidRDefault="0034302F" w:rsidP="00164E4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FFFF"/>
                <w:sz w:val="28"/>
                <w:szCs w:val="28"/>
                <w:lang w:val="pl-PL"/>
              </w:rPr>
            </w:pPr>
            <w:r w:rsidRPr="00DA6EF0">
              <w:rPr>
                <w:rFonts w:ascii="Times New Roman" w:hAnsi="Times New Roman" w:cs="Times New Roman"/>
                <w:b/>
                <w:color w:val="FFFFFF"/>
                <w:sz w:val="28"/>
                <w:szCs w:val="28"/>
                <w:lang w:val="pl-PL"/>
              </w:rPr>
              <w:t>OFERTA CENOWA</w:t>
            </w:r>
          </w:p>
          <w:p w14:paraId="0D5DEC54" w14:textId="16447916" w:rsidR="00164E42" w:rsidRPr="00DA6EF0" w:rsidRDefault="00164E42" w:rsidP="00164E4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pl-PL"/>
              </w:rPr>
            </w:pPr>
            <w:r w:rsidRPr="00DA6EF0">
              <w:rPr>
                <w:rFonts w:ascii="Times New Roman" w:hAnsi="Times New Roman" w:cs="Times New Roman"/>
                <w:b/>
                <w:sz w:val="28"/>
                <w:szCs w:val="28"/>
                <w:lang w:val="pl-PL"/>
              </w:rPr>
              <w:t xml:space="preserve">Zamiatanie dróg </w:t>
            </w:r>
            <w:r w:rsidR="00763167" w:rsidRPr="00DA6EF0">
              <w:rPr>
                <w:rFonts w:ascii="Times New Roman" w:hAnsi="Times New Roman" w:cs="Times New Roman"/>
                <w:b/>
                <w:sz w:val="28"/>
                <w:szCs w:val="28"/>
                <w:lang w:val="pl-PL"/>
              </w:rPr>
              <w:t>powiatowych</w:t>
            </w:r>
            <w:r w:rsidRPr="00DA6EF0">
              <w:rPr>
                <w:rFonts w:ascii="Times New Roman" w:hAnsi="Times New Roman" w:cs="Times New Roman"/>
                <w:b/>
                <w:sz w:val="28"/>
                <w:szCs w:val="28"/>
                <w:lang w:val="pl-PL"/>
              </w:rPr>
              <w:t xml:space="preserve"> po akcji zima 2025/2026</w:t>
            </w:r>
            <w:r w:rsidR="00A8135B" w:rsidRPr="00DA6EF0">
              <w:rPr>
                <w:rFonts w:ascii="Times New Roman" w:hAnsi="Times New Roman" w:cs="Times New Roman"/>
                <w:b/>
                <w:sz w:val="28"/>
                <w:szCs w:val="28"/>
                <w:lang w:val="pl-PL"/>
              </w:rPr>
              <w:t>.</w:t>
            </w:r>
          </w:p>
        </w:tc>
      </w:tr>
      <w:tr w:rsidR="00B568FE" w:rsidRPr="00DA6EF0" w14:paraId="74EBF13B" w14:textId="77777777">
        <w:trPr>
          <w:jc w:val="center"/>
        </w:trPr>
        <w:tc>
          <w:tcPr>
            <w:tcW w:w="9936" w:type="dxa"/>
          </w:tcPr>
          <w:p w14:paraId="1C5B4828" w14:textId="77777777" w:rsidR="00B568FE" w:rsidRPr="00DA6EF0" w:rsidRDefault="00B568FE">
            <w:pPr>
              <w:jc w:val="center"/>
              <w:rPr>
                <w:rFonts w:ascii="Times New Roman" w:hAnsi="Times New Roman" w:cs="Times New Roman"/>
                <w:lang w:val="pl-PL"/>
              </w:rPr>
            </w:pPr>
          </w:p>
        </w:tc>
      </w:tr>
    </w:tbl>
    <w:p w14:paraId="1A92684F" w14:textId="77777777" w:rsidR="00B568FE" w:rsidRPr="00DA6EF0" w:rsidRDefault="00B568FE">
      <w:pPr>
        <w:rPr>
          <w:rFonts w:ascii="Times New Roman" w:hAnsi="Times New Roman" w:cs="Times New Roman"/>
          <w:lang w:val="pl-PL"/>
        </w:rPr>
      </w:pPr>
    </w:p>
    <w:p w14:paraId="7DB86C8C" w14:textId="77777777" w:rsidR="00AF1EF0" w:rsidRPr="00DA6EF0" w:rsidRDefault="00AF1EF0" w:rsidP="00AF1EF0">
      <w:pPr>
        <w:rPr>
          <w:rFonts w:ascii="Times New Roman" w:hAnsi="Times New Roman" w:cs="Times New Roman"/>
          <w:lang w:val="pl-PL"/>
        </w:rPr>
      </w:pPr>
      <w:r w:rsidRPr="00DA6EF0">
        <w:rPr>
          <w:rFonts w:ascii="Times New Roman" w:hAnsi="Times New Roman" w:cs="Times New Roman"/>
          <w:b/>
          <w:lang w:val="pl-PL"/>
        </w:rPr>
        <w:t>DANE OFERENTA</w:t>
      </w:r>
    </w:p>
    <w:p w14:paraId="27292C80" w14:textId="77777777" w:rsidR="00AF1EF0" w:rsidRPr="00DA6EF0" w:rsidRDefault="00AF1EF0" w:rsidP="00AF1EF0">
      <w:pPr>
        <w:rPr>
          <w:rFonts w:ascii="Times New Roman" w:hAnsi="Times New Roman" w:cs="Times New Roman"/>
          <w:lang w:val="pl-PL"/>
        </w:rPr>
      </w:pPr>
      <w:r w:rsidRPr="00DA6EF0">
        <w:rPr>
          <w:rFonts w:ascii="Times New Roman" w:hAnsi="Times New Roman" w:cs="Times New Roman"/>
          <w:lang w:val="pl-PL"/>
        </w:rPr>
        <w:t>Nazwa firmy: ........................................</w:t>
      </w:r>
      <w:r w:rsidR="00CF676A" w:rsidRPr="00DA6EF0">
        <w:rPr>
          <w:rFonts w:ascii="Times New Roman" w:hAnsi="Times New Roman" w:cs="Times New Roman"/>
          <w:lang w:val="pl-PL"/>
        </w:rPr>
        <w:t>.......................................................................................</w:t>
      </w:r>
    </w:p>
    <w:p w14:paraId="719CE4DE" w14:textId="77777777" w:rsidR="00AF1EF0" w:rsidRPr="00DA6EF0" w:rsidRDefault="00AF1EF0" w:rsidP="00AF1EF0">
      <w:pPr>
        <w:rPr>
          <w:rFonts w:ascii="Times New Roman" w:hAnsi="Times New Roman" w:cs="Times New Roman"/>
          <w:lang w:val="pl-PL"/>
        </w:rPr>
      </w:pPr>
      <w:r w:rsidRPr="00DA6EF0">
        <w:rPr>
          <w:rFonts w:ascii="Times New Roman" w:hAnsi="Times New Roman" w:cs="Times New Roman"/>
          <w:lang w:val="pl-PL"/>
        </w:rPr>
        <w:t>Adres: ................................................</w:t>
      </w:r>
      <w:r w:rsidR="00CF676A" w:rsidRPr="00DA6EF0">
        <w:rPr>
          <w:rFonts w:ascii="Times New Roman" w:hAnsi="Times New Roman" w:cs="Times New Roman"/>
          <w:lang w:val="pl-PL"/>
        </w:rPr>
        <w:t>.........................................................................................</w:t>
      </w:r>
    </w:p>
    <w:p w14:paraId="2B050599" w14:textId="77777777" w:rsidR="00AF1EF0" w:rsidRPr="00DA6EF0" w:rsidRDefault="00AF1EF0" w:rsidP="00AF1EF0">
      <w:pPr>
        <w:rPr>
          <w:rFonts w:ascii="Times New Roman" w:hAnsi="Times New Roman" w:cs="Times New Roman"/>
          <w:lang w:val="pl-PL"/>
        </w:rPr>
      </w:pPr>
      <w:r w:rsidRPr="00DA6EF0">
        <w:rPr>
          <w:rFonts w:ascii="Times New Roman" w:hAnsi="Times New Roman" w:cs="Times New Roman"/>
          <w:lang w:val="pl-PL"/>
        </w:rPr>
        <w:t>NIP: ....................................................</w:t>
      </w:r>
      <w:r w:rsidR="00CF676A" w:rsidRPr="00DA6EF0">
        <w:rPr>
          <w:rFonts w:ascii="Times New Roman" w:hAnsi="Times New Roman" w:cs="Times New Roman"/>
          <w:lang w:val="pl-PL"/>
        </w:rPr>
        <w:t xml:space="preserve"> REGON: ……………………………………………….</w:t>
      </w:r>
    </w:p>
    <w:p w14:paraId="7AB47640" w14:textId="77777777" w:rsidR="00B568FE" w:rsidRPr="00DA6EF0" w:rsidRDefault="00AF1EF0" w:rsidP="00AF1EF0">
      <w:pPr>
        <w:rPr>
          <w:rFonts w:ascii="Times New Roman" w:hAnsi="Times New Roman" w:cs="Times New Roman"/>
          <w:lang w:val="pl-PL"/>
        </w:rPr>
      </w:pPr>
      <w:r w:rsidRPr="00DA6EF0">
        <w:rPr>
          <w:rFonts w:ascii="Times New Roman" w:hAnsi="Times New Roman" w:cs="Times New Roman"/>
          <w:lang w:val="pl-PL"/>
        </w:rPr>
        <w:t>Telefon / e-mail: ................................</w:t>
      </w:r>
      <w:r w:rsidR="00CF676A" w:rsidRPr="00DA6EF0">
        <w:rPr>
          <w:rFonts w:ascii="Times New Roman" w:hAnsi="Times New Roman" w:cs="Times New Roman"/>
          <w:lang w:val="pl-PL"/>
        </w:rPr>
        <w:t>/……………………………….</w:t>
      </w:r>
    </w:p>
    <w:p w14:paraId="782973E0" w14:textId="77777777" w:rsidR="00AF1EF0" w:rsidRPr="00DA6EF0" w:rsidRDefault="00AF1EF0">
      <w:pPr>
        <w:rPr>
          <w:rFonts w:ascii="Times New Roman" w:hAnsi="Times New Roman" w:cs="Times New Roman"/>
          <w:lang w:val="pl-PL"/>
        </w:rPr>
      </w:pPr>
    </w:p>
    <w:p w14:paraId="694F57AD" w14:textId="77777777" w:rsidR="00B568FE" w:rsidRPr="00DA6EF0" w:rsidRDefault="0034302F">
      <w:pPr>
        <w:rPr>
          <w:rFonts w:ascii="Times New Roman" w:hAnsi="Times New Roman" w:cs="Times New Roman"/>
          <w:lang w:val="pl-PL"/>
        </w:rPr>
      </w:pPr>
      <w:r w:rsidRPr="00DA6EF0">
        <w:rPr>
          <w:rFonts w:ascii="Times New Roman" w:hAnsi="Times New Roman" w:cs="Times New Roman"/>
          <w:b/>
          <w:sz w:val="24"/>
          <w:lang w:val="pl-PL"/>
        </w:rPr>
        <w:t>Informacje do kalkulacji</w:t>
      </w:r>
    </w:p>
    <w:p w14:paraId="23E37911" w14:textId="77777777" w:rsidR="00E95B7D" w:rsidRPr="00DA6EF0" w:rsidRDefault="0034302F" w:rsidP="00E95B7D">
      <w:pPr>
        <w:pStyle w:val="Listapunktowana"/>
        <w:rPr>
          <w:lang w:val="pl-PL"/>
        </w:rPr>
      </w:pPr>
      <w:r w:rsidRPr="00DA6EF0">
        <w:rPr>
          <w:lang w:val="pl-PL"/>
        </w:rPr>
        <w:t>Cena dotyczy 1 km zamiatanej jezdni na całej szerokości wraz z</w:t>
      </w:r>
      <w:r w:rsidR="00E95B7D" w:rsidRPr="00DA6EF0">
        <w:rPr>
          <w:lang w:val="pl-PL"/>
        </w:rPr>
        <w:t>:</w:t>
      </w:r>
    </w:p>
    <w:p w14:paraId="68A84642" w14:textId="51AB9877" w:rsidR="00E95B7D" w:rsidRPr="00DA6EF0" w:rsidRDefault="0034302F" w:rsidP="00BC1248">
      <w:pPr>
        <w:pStyle w:val="Listapunktowana"/>
        <w:numPr>
          <w:ilvl w:val="0"/>
          <w:numId w:val="11"/>
        </w:numPr>
        <w:spacing w:after="0"/>
        <w:ind w:left="782" w:hanging="357"/>
        <w:rPr>
          <w:lang w:val="pl-PL"/>
        </w:rPr>
      </w:pPr>
      <w:r w:rsidRPr="00DA6EF0">
        <w:rPr>
          <w:lang w:val="pl-PL"/>
        </w:rPr>
        <w:t xml:space="preserve">opaskami </w:t>
      </w:r>
      <w:r w:rsidR="00763167" w:rsidRPr="00DA6EF0">
        <w:rPr>
          <w:lang w:val="pl-PL"/>
        </w:rPr>
        <w:t>przy krawężnikowymi</w:t>
      </w:r>
      <w:r w:rsidR="00BC1248" w:rsidRPr="00DA6EF0">
        <w:rPr>
          <w:lang w:val="pl-PL"/>
        </w:rPr>
        <w:t xml:space="preserve">/ poboczami/ </w:t>
      </w:r>
      <w:r w:rsidR="004E650F" w:rsidRPr="00DA6EF0">
        <w:rPr>
          <w:rStyle w:val="t286pc"/>
          <w:lang w:val="pl-PL"/>
        </w:rPr>
        <w:t>azylami</w:t>
      </w:r>
      <w:r w:rsidR="00E95B7D" w:rsidRPr="00DA6EF0">
        <w:rPr>
          <w:rStyle w:val="t286pc"/>
          <w:lang w:val="pl-PL"/>
        </w:rPr>
        <w:t xml:space="preserve"> drogowy</w:t>
      </w:r>
      <w:r w:rsidR="00565029" w:rsidRPr="00DA6EF0">
        <w:rPr>
          <w:rStyle w:val="t286pc"/>
          <w:lang w:val="pl-PL"/>
        </w:rPr>
        <w:t>mi</w:t>
      </w:r>
      <w:r w:rsidR="00EB6886" w:rsidRPr="00DA6EF0">
        <w:rPr>
          <w:rStyle w:val="t286pc"/>
          <w:lang w:val="pl-PL"/>
        </w:rPr>
        <w:t xml:space="preserve"> – jeśli występują</w:t>
      </w:r>
      <w:r w:rsidR="00E5431D" w:rsidRPr="00DA6EF0">
        <w:rPr>
          <w:rStyle w:val="t286pc"/>
          <w:lang w:val="pl-PL"/>
        </w:rPr>
        <w:t>;</w:t>
      </w:r>
    </w:p>
    <w:p w14:paraId="1A9C3DF3" w14:textId="1E64D7A6" w:rsidR="00E95B7D" w:rsidRPr="00DA6EF0" w:rsidRDefault="00E95B7D" w:rsidP="00E95B7D">
      <w:pPr>
        <w:numPr>
          <w:ilvl w:val="0"/>
          <w:numId w:val="11"/>
        </w:numPr>
        <w:spacing w:after="0" w:line="240" w:lineRule="auto"/>
        <w:jc w:val="both"/>
        <w:rPr>
          <w:rStyle w:val="Pogrubienie"/>
          <w:b w:val="0"/>
          <w:bCs w:val="0"/>
          <w:lang w:val="pl-PL"/>
        </w:rPr>
      </w:pPr>
      <w:r w:rsidRPr="00DA6EF0">
        <w:rPr>
          <w:rStyle w:val="Pogrubienie"/>
          <w:lang w:val="pl-PL"/>
        </w:rPr>
        <w:t xml:space="preserve"> </w:t>
      </w:r>
      <w:r w:rsidRPr="00DA6EF0">
        <w:rPr>
          <w:rStyle w:val="Pogrubienie"/>
          <w:b w:val="0"/>
          <w:lang w:val="pl-PL"/>
        </w:rPr>
        <w:t>zatok</w:t>
      </w:r>
      <w:r w:rsidR="00EB6886" w:rsidRPr="00DA6EF0">
        <w:rPr>
          <w:rStyle w:val="Pogrubienie"/>
          <w:b w:val="0"/>
          <w:lang w:val="pl-PL"/>
        </w:rPr>
        <w:t>ami</w:t>
      </w:r>
      <w:r w:rsidRPr="00DA6EF0">
        <w:rPr>
          <w:rStyle w:val="Pogrubienie"/>
          <w:b w:val="0"/>
          <w:lang w:val="pl-PL"/>
        </w:rPr>
        <w:t xml:space="preserve"> autobusowy</w:t>
      </w:r>
      <w:r w:rsidR="00EB6886" w:rsidRPr="00DA6EF0">
        <w:rPr>
          <w:rStyle w:val="Pogrubienie"/>
          <w:b w:val="0"/>
          <w:lang w:val="pl-PL"/>
        </w:rPr>
        <w:t xml:space="preserve">mi w ciągu drogi </w:t>
      </w:r>
      <w:r w:rsidR="00763167" w:rsidRPr="00DA6EF0">
        <w:rPr>
          <w:rStyle w:val="Pogrubienie"/>
          <w:b w:val="0"/>
          <w:lang w:val="pl-PL"/>
        </w:rPr>
        <w:t>powiatowej</w:t>
      </w:r>
      <w:r w:rsidRPr="00DA6EF0">
        <w:rPr>
          <w:rStyle w:val="Pogrubienie"/>
          <w:b w:val="0"/>
          <w:lang w:val="pl-PL"/>
        </w:rPr>
        <w:t xml:space="preserve"> (jeśli </w:t>
      </w:r>
      <w:proofErr w:type="spellStart"/>
      <w:r w:rsidRPr="00DA6EF0">
        <w:rPr>
          <w:rStyle w:val="Pogrubienie"/>
          <w:b w:val="0"/>
          <w:lang w:val="pl-PL"/>
        </w:rPr>
        <w:t>wyst</w:t>
      </w:r>
      <w:r w:rsidR="00EB6886" w:rsidRPr="00DA6EF0">
        <w:rPr>
          <w:rStyle w:val="Pogrubienie"/>
          <w:b w:val="0"/>
          <w:lang w:val="pl-PL"/>
        </w:rPr>
        <w:t>ąp</w:t>
      </w:r>
      <w:r w:rsidR="00565029" w:rsidRPr="00DA6EF0">
        <w:rPr>
          <w:rStyle w:val="Pogrubienie"/>
          <w:b w:val="0"/>
          <w:lang w:val="pl-PL"/>
        </w:rPr>
        <w:t>ują</w:t>
      </w:r>
      <w:proofErr w:type="spellEnd"/>
      <w:r w:rsidRPr="00DA6EF0">
        <w:rPr>
          <w:rStyle w:val="Pogrubienie"/>
          <w:b w:val="0"/>
          <w:lang w:val="pl-PL"/>
        </w:rPr>
        <w:t>)</w:t>
      </w:r>
      <w:r w:rsidR="00E5431D" w:rsidRPr="00DA6EF0">
        <w:rPr>
          <w:rStyle w:val="Pogrubienie"/>
          <w:b w:val="0"/>
          <w:lang w:val="pl-PL"/>
        </w:rPr>
        <w:t>;</w:t>
      </w:r>
      <w:r w:rsidRPr="00DA6EF0">
        <w:rPr>
          <w:rStyle w:val="Pogrubienie"/>
          <w:b w:val="0"/>
          <w:lang w:val="pl-PL"/>
        </w:rPr>
        <w:t xml:space="preserve"> </w:t>
      </w:r>
    </w:p>
    <w:p w14:paraId="7701634C" w14:textId="77777777" w:rsidR="00BC1248" w:rsidRPr="00DA6EF0" w:rsidRDefault="00E95B7D" w:rsidP="00BC1248">
      <w:pPr>
        <w:numPr>
          <w:ilvl w:val="0"/>
          <w:numId w:val="11"/>
        </w:numPr>
        <w:spacing w:after="0" w:line="240" w:lineRule="auto"/>
        <w:jc w:val="both"/>
        <w:rPr>
          <w:rStyle w:val="Pogrubienie"/>
          <w:b w:val="0"/>
          <w:bCs w:val="0"/>
          <w:lang w:val="pl-PL"/>
        </w:rPr>
      </w:pPr>
      <w:r w:rsidRPr="00DA6EF0">
        <w:rPr>
          <w:rStyle w:val="Pogrubienie"/>
          <w:b w:val="0"/>
          <w:lang w:val="pl-PL"/>
        </w:rPr>
        <w:t>krat</w:t>
      </w:r>
      <w:r w:rsidR="00817F95" w:rsidRPr="00DA6EF0">
        <w:rPr>
          <w:rStyle w:val="Pogrubienie"/>
          <w:b w:val="0"/>
          <w:lang w:val="pl-PL"/>
        </w:rPr>
        <w:t>kami</w:t>
      </w:r>
      <w:r w:rsidR="00E5431D" w:rsidRPr="00DA6EF0">
        <w:rPr>
          <w:rStyle w:val="Pogrubienie"/>
          <w:b w:val="0"/>
          <w:lang w:val="pl-PL"/>
        </w:rPr>
        <w:t xml:space="preserve"> ściekowymi;</w:t>
      </w:r>
      <w:r w:rsidRPr="00DA6EF0">
        <w:rPr>
          <w:rStyle w:val="Pogrubienie"/>
          <w:b w:val="0"/>
          <w:lang w:val="pl-PL"/>
        </w:rPr>
        <w:t xml:space="preserve"> </w:t>
      </w:r>
    </w:p>
    <w:p w14:paraId="0B4B5A84" w14:textId="77777777" w:rsidR="00EF6D04" w:rsidRPr="00DA6EF0" w:rsidRDefault="00E95B7D" w:rsidP="00EF6D04">
      <w:pPr>
        <w:numPr>
          <w:ilvl w:val="0"/>
          <w:numId w:val="11"/>
        </w:numPr>
        <w:spacing w:after="0" w:line="240" w:lineRule="auto"/>
        <w:jc w:val="both"/>
        <w:rPr>
          <w:lang w:val="pl-PL"/>
        </w:rPr>
      </w:pPr>
      <w:r w:rsidRPr="00DA6EF0">
        <w:rPr>
          <w:lang w:val="pl-PL"/>
        </w:rPr>
        <w:t xml:space="preserve"> </w:t>
      </w:r>
      <w:r w:rsidR="00EF6D04" w:rsidRPr="00DA6EF0">
        <w:rPr>
          <w:rStyle w:val="Pogrubienie"/>
          <w:b w:val="0"/>
          <w:lang w:val="pl-PL"/>
        </w:rPr>
        <w:t>zagospodarowaniem powstałych materiałów;</w:t>
      </w:r>
    </w:p>
    <w:p w14:paraId="64DC2FD3" w14:textId="77777777" w:rsidR="00B568FE" w:rsidRPr="00DA6EF0" w:rsidRDefault="00565029" w:rsidP="00565029">
      <w:pPr>
        <w:pStyle w:val="Listapunktowana"/>
        <w:numPr>
          <w:ilvl w:val="0"/>
          <w:numId w:val="0"/>
        </w:numPr>
        <w:ind w:left="360"/>
        <w:rPr>
          <w:rFonts w:ascii="Times New Roman" w:hAnsi="Times New Roman" w:cs="Times New Roman"/>
          <w:lang w:val="pl-PL"/>
        </w:rPr>
      </w:pPr>
      <w:r w:rsidRPr="00DA6EF0">
        <w:rPr>
          <w:rFonts w:ascii="Times New Roman" w:hAnsi="Times New Roman" w:cs="Times New Roman"/>
          <w:lang w:val="pl-PL"/>
        </w:rPr>
        <w:t>w</w:t>
      </w:r>
      <w:r w:rsidR="0034302F" w:rsidRPr="00DA6EF0">
        <w:rPr>
          <w:rFonts w:ascii="Times New Roman" w:hAnsi="Times New Roman" w:cs="Times New Roman"/>
          <w:lang w:val="pl-PL"/>
        </w:rPr>
        <w:t>ykaz ulic stanowi Załącznik nr 2 do umowy.</w:t>
      </w:r>
    </w:p>
    <w:p w14:paraId="6E23A27E" w14:textId="77777777" w:rsidR="00EF6D04" w:rsidRPr="00DA6EF0" w:rsidRDefault="00EF6D04" w:rsidP="00565029">
      <w:pPr>
        <w:pStyle w:val="Listapunktowana"/>
        <w:numPr>
          <w:ilvl w:val="0"/>
          <w:numId w:val="0"/>
        </w:numPr>
        <w:ind w:left="360"/>
        <w:rPr>
          <w:rFonts w:ascii="Times New Roman" w:hAnsi="Times New Roman" w:cs="Times New Roman"/>
          <w:lang w:val="pl-PL"/>
        </w:rPr>
      </w:pPr>
    </w:p>
    <w:p w14:paraId="681DAABD" w14:textId="77777777" w:rsidR="00B568FE" w:rsidRPr="00DA6EF0" w:rsidRDefault="0034302F">
      <w:pPr>
        <w:pStyle w:val="Listapunktowana"/>
        <w:rPr>
          <w:rFonts w:ascii="Times New Roman" w:hAnsi="Times New Roman" w:cs="Times New Roman"/>
          <w:lang w:val="pl-PL"/>
        </w:rPr>
      </w:pPr>
      <w:r w:rsidRPr="00DA6EF0">
        <w:rPr>
          <w:rFonts w:ascii="Times New Roman" w:hAnsi="Times New Roman" w:cs="Times New Roman"/>
          <w:lang w:val="pl-PL"/>
        </w:rPr>
        <w:t>Cena obejmuje wszystkie koszty realizacji zamówienia.</w:t>
      </w:r>
    </w:p>
    <w:p w14:paraId="552C1550" w14:textId="77777777" w:rsidR="00B568FE" w:rsidRPr="00DA6EF0" w:rsidRDefault="0034302F">
      <w:pPr>
        <w:rPr>
          <w:rFonts w:ascii="Times New Roman" w:hAnsi="Times New Roman" w:cs="Times New Roman"/>
          <w:lang w:val="pl-PL"/>
        </w:rPr>
      </w:pPr>
      <w:r w:rsidRPr="00DA6EF0">
        <w:rPr>
          <w:rFonts w:ascii="Times New Roman" w:hAnsi="Times New Roman" w:cs="Times New Roman"/>
          <w:b/>
          <w:sz w:val="24"/>
          <w:lang w:val="pl-PL"/>
        </w:rPr>
        <w:t>Kalkulacja cenowa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312"/>
        <w:gridCol w:w="1656"/>
        <w:gridCol w:w="986"/>
        <w:gridCol w:w="1843"/>
        <w:gridCol w:w="2139"/>
      </w:tblGrid>
      <w:tr w:rsidR="005E05A9" w:rsidRPr="00DA6EF0" w14:paraId="236222C2" w14:textId="77777777" w:rsidTr="000F18C9">
        <w:trPr>
          <w:jc w:val="center"/>
        </w:trPr>
        <w:tc>
          <w:tcPr>
            <w:tcW w:w="3312" w:type="dxa"/>
            <w:shd w:val="clear" w:color="auto" w:fill="B6DDE8" w:themeFill="accent5" w:themeFillTint="66"/>
          </w:tcPr>
          <w:p w14:paraId="173A732F" w14:textId="77777777" w:rsidR="005E05A9" w:rsidRPr="00DA6EF0" w:rsidRDefault="005E05A9">
            <w:pPr>
              <w:jc w:val="center"/>
              <w:rPr>
                <w:rFonts w:ascii="Times New Roman" w:hAnsi="Times New Roman" w:cs="Times New Roman"/>
                <w:lang w:val="pl-PL"/>
              </w:rPr>
            </w:pPr>
            <w:r w:rsidRPr="00DA6EF0">
              <w:rPr>
                <w:rFonts w:ascii="Times New Roman" w:hAnsi="Times New Roman" w:cs="Times New Roman"/>
                <w:b/>
                <w:lang w:val="pl-PL"/>
              </w:rPr>
              <w:t>Nazwa usługi</w:t>
            </w:r>
          </w:p>
        </w:tc>
        <w:tc>
          <w:tcPr>
            <w:tcW w:w="1656" w:type="dxa"/>
            <w:shd w:val="clear" w:color="auto" w:fill="B6DDE8" w:themeFill="accent5" w:themeFillTint="66"/>
          </w:tcPr>
          <w:p w14:paraId="386192BD" w14:textId="77777777" w:rsidR="005E05A9" w:rsidRPr="00DA6EF0" w:rsidRDefault="005E05A9">
            <w:pPr>
              <w:jc w:val="center"/>
              <w:rPr>
                <w:rFonts w:ascii="Times New Roman" w:hAnsi="Times New Roman" w:cs="Times New Roman"/>
                <w:lang w:val="pl-PL"/>
              </w:rPr>
            </w:pPr>
            <w:r w:rsidRPr="00DA6EF0">
              <w:rPr>
                <w:rFonts w:ascii="Times New Roman" w:hAnsi="Times New Roman" w:cs="Times New Roman"/>
                <w:b/>
                <w:lang w:val="pl-PL"/>
              </w:rPr>
              <w:t>Jedn.</w:t>
            </w:r>
          </w:p>
        </w:tc>
        <w:tc>
          <w:tcPr>
            <w:tcW w:w="986" w:type="dxa"/>
            <w:shd w:val="clear" w:color="auto" w:fill="B6DDE8" w:themeFill="accent5" w:themeFillTint="66"/>
          </w:tcPr>
          <w:p w14:paraId="12472D23" w14:textId="77777777" w:rsidR="005E05A9" w:rsidRPr="00DA6EF0" w:rsidRDefault="005E05A9">
            <w:pPr>
              <w:jc w:val="center"/>
              <w:rPr>
                <w:rFonts w:ascii="Times New Roman" w:hAnsi="Times New Roman" w:cs="Times New Roman"/>
                <w:lang w:val="pl-PL"/>
              </w:rPr>
            </w:pPr>
            <w:r w:rsidRPr="00DA6EF0">
              <w:rPr>
                <w:rFonts w:ascii="Times New Roman" w:hAnsi="Times New Roman" w:cs="Times New Roman"/>
                <w:b/>
                <w:lang w:val="pl-PL"/>
              </w:rPr>
              <w:t>Ilość</w:t>
            </w:r>
          </w:p>
        </w:tc>
        <w:tc>
          <w:tcPr>
            <w:tcW w:w="1843" w:type="dxa"/>
            <w:shd w:val="clear" w:color="auto" w:fill="B6DDE8" w:themeFill="accent5" w:themeFillTint="66"/>
          </w:tcPr>
          <w:p w14:paraId="4F9B4E56" w14:textId="77777777" w:rsidR="005E05A9" w:rsidRPr="00DA6EF0" w:rsidRDefault="005E05A9">
            <w:pPr>
              <w:jc w:val="center"/>
              <w:rPr>
                <w:rFonts w:ascii="Times New Roman" w:hAnsi="Times New Roman" w:cs="Times New Roman"/>
                <w:lang w:val="pl-PL"/>
              </w:rPr>
            </w:pPr>
            <w:r w:rsidRPr="00DA6EF0">
              <w:rPr>
                <w:rFonts w:ascii="Times New Roman" w:hAnsi="Times New Roman" w:cs="Times New Roman"/>
                <w:b/>
                <w:lang w:val="pl-PL"/>
              </w:rPr>
              <w:t>Cena netto (zł)</w:t>
            </w:r>
          </w:p>
        </w:tc>
        <w:tc>
          <w:tcPr>
            <w:tcW w:w="2139" w:type="dxa"/>
            <w:shd w:val="clear" w:color="auto" w:fill="B6DDE8" w:themeFill="accent5" w:themeFillTint="66"/>
          </w:tcPr>
          <w:p w14:paraId="1419230B" w14:textId="77777777" w:rsidR="005E05A9" w:rsidRPr="00DA6EF0" w:rsidRDefault="005E05A9">
            <w:pPr>
              <w:jc w:val="center"/>
              <w:rPr>
                <w:rFonts w:ascii="Times New Roman" w:hAnsi="Times New Roman" w:cs="Times New Roman"/>
                <w:lang w:val="pl-PL"/>
              </w:rPr>
            </w:pPr>
            <w:r w:rsidRPr="00DA6EF0">
              <w:rPr>
                <w:rFonts w:ascii="Times New Roman" w:hAnsi="Times New Roman" w:cs="Times New Roman"/>
                <w:b/>
                <w:lang w:val="pl-PL"/>
              </w:rPr>
              <w:t>Wartość netto (zł)</w:t>
            </w:r>
          </w:p>
        </w:tc>
      </w:tr>
      <w:tr w:rsidR="005E05A9" w:rsidRPr="00DA6EF0" w14:paraId="186D19E7" w14:textId="77777777" w:rsidTr="007564A4">
        <w:trPr>
          <w:jc w:val="center"/>
        </w:trPr>
        <w:tc>
          <w:tcPr>
            <w:tcW w:w="3312" w:type="dxa"/>
          </w:tcPr>
          <w:p w14:paraId="06DC2414" w14:textId="0D9BB7DA" w:rsidR="005E05A9" w:rsidRPr="00DA6EF0" w:rsidRDefault="005E05A9">
            <w:pPr>
              <w:rPr>
                <w:rFonts w:ascii="Times New Roman" w:hAnsi="Times New Roman" w:cs="Times New Roman"/>
                <w:lang w:val="pl-PL"/>
              </w:rPr>
            </w:pPr>
            <w:r w:rsidRPr="00DA6EF0">
              <w:rPr>
                <w:rFonts w:ascii="Times New Roman" w:hAnsi="Times New Roman" w:cs="Times New Roman"/>
                <w:lang w:val="pl-PL"/>
              </w:rPr>
              <w:t xml:space="preserve">Zamiatanie ulic </w:t>
            </w:r>
            <w:r w:rsidR="00763167" w:rsidRPr="00DA6EF0">
              <w:rPr>
                <w:rFonts w:ascii="Times New Roman" w:hAnsi="Times New Roman" w:cs="Times New Roman"/>
                <w:lang w:val="pl-PL"/>
              </w:rPr>
              <w:t>powiatowych</w:t>
            </w:r>
            <w:r w:rsidRPr="00DA6EF0">
              <w:rPr>
                <w:rFonts w:ascii="Times New Roman" w:hAnsi="Times New Roman" w:cs="Times New Roman"/>
                <w:lang w:val="pl-PL"/>
              </w:rPr>
              <w:t xml:space="preserve"> po akcji zima </w:t>
            </w:r>
            <w:r w:rsidRPr="00DA6EF0">
              <w:rPr>
                <w:rFonts w:ascii="Times New Roman" w:hAnsi="Times New Roman" w:cs="Times New Roman"/>
                <w:i/>
                <w:lang w:val="pl-PL"/>
              </w:rPr>
              <w:t>(usług jednorazowa)</w:t>
            </w:r>
          </w:p>
        </w:tc>
        <w:tc>
          <w:tcPr>
            <w:tcW w:w="1656" w:type="dxa"/>
          </w:tcPr>
          <w:p w14:paraId="4660BE33" w14:textId="77777777" w:rsidR="005E05A9" w:rsidRPr="00DA6EF0" w:rsidRDefault="005E05A9" w:rsidP="000E1CA5">
            <w:pPr>
              <w:jc w:val="center"/>
              <w:rPr>
                <w:rFonts w:ascii="Times New Roman" w:hAnsi="Times New Roman" w:cs="Times New Roman"/>
                <w:lang w:val="pl-PL"/>
              </w:rPr>
            </w:pPr>
            <w:r w:rsidRPr="00DA6EF0">
              <w:rPr>
                <w:rFonts w:ascii="Times New Roman" w:hAnsi="Times New Roman" w:cs="Times New Roman"/>
                <w:lang w:val="pl-PL"/>
              </w:rPr>
              <w:t>km</w:t>
            </w:r>
          </w:p>
        </w:tc>
        <w:tc>
          <w:tcPr>
            <w:tcW w:w="986" w:type="dxa"/>
          </w:tcPr>
          <w:p w14:paraId="086D8771" w14:textId="4FDE423C" w:rsidR="005E05A9" w:rsidRPr="00DA6EF0" w:rsidRDefault="000E1CA5">
            <w:pPr>
              <w:rPr>
                <w:rFonts w:ascii="Times New Roman" w:hAnsi="Times New Roman" w:cs="Times New Roman"/>
                <w:lang w:val="pl-PL"/>
              </w:rPr>
            </w:pPr>
            <w:r w:rsidRPr="00DA6EF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0F18C9" w:rsidRPr="00DA6EF0">
              <w:rPr>
                <w:rFonts w:ascii="Times New Roman" w:hAnsi="Times New Roman" w:cs="Times New Roman"/>
                <w:lang w:val="pl-PL"/>
              </w:rPr>
              <w:t>25,210</w:t>
            </w:r>
          </w:p>
        </w:tc>
        <w:tc>
          <w:tcPr>
            <w:tcW w:w="1843" w:type="dxa"/>
          </w:tcPr>
          <w:p w14:paraId="6CF1B684" w14:textId="77777777" w:rsidR="005E05A9" w:rsidRPr="00DA6EF0" w:rsidRDefault="005E05A9">
            <w:pPr>
              <w:rPr>
                <w:rFonts w:ascii="Times New Roman" w:hAnsi="Times New Roman" w:cs="Times New Roman"/>
                <w:lang w:val="pl-PL"/>
              </w:rPr>
            </w:pPr>
            <w:r w:rsidRPr="00DA6EF0">
              <w:rPr>
                <w:rFonts w:ascii="Times New Roman" w:hAnsi="Times New Roman" w:cs="Times New Roman"/>
                <w:lang w:val="pl-PL"/>
              </w:rPr>
              <w:t>................</w:t>
            </w:r>
          </w:p>
        </w:tc>
        <w:tc>
          <w:tcPr>
            <w:tcW w:w="2139" w:type="dxa"/>
          </w:tcPr>
          <w:p w14:paraId="0FF3D633" w14:textId="77777777" w:rsidR="005E05A9" w:rsidRPr="00DA6EF0" w:rsidRDefault="005E05A9">
            <w:pPr>
              <w:rPr>
                <w:rFonts w:ascii="Times New Roman" w:hAnsi="Times New Roman" w:cs="Times New Roman"/>
                <w:lang w:val="pl-PL"/>
              </w:rPr>
            </w:pPr>
            <w:r w:rsidRPr="00DA6EF0">
              <w:rPr>
                <w:rFonts w:ascii="Times New Roman" w:hAnsi="Times New Roman" w:cs="Times New Roman"/>
                <w:lang w:val="pl-PL"/>
              </w:rPr>
              <w:t>................</w:t>
            </w:r>
          </w:p>
        </w:tc>
      </w:tr>
      <w:tr w:rsidR="00B568FE" w:rsidRPr="00DA6EF0" w14:paraId="26896BB4" w14:textId="77777777" w:rsidTr="007564A4">
        <w:trPr>
          <w:trHeight w:val="487"/>
          <w:jc w:val="center"/>
        </w:trPr>
        <w:tc>
          <w:tcPr>
            <w:tcW w:w="7797" w:type="dxa"/>
            <w:gridSpan w:val="4"/>
            <w:shd w:val="clear" w:color="auto" w:fill="EFEFEF"/>
          </w:tcPr>
          <w:p w14:paraId="2C876F50" w14:textId="77777777" w:rsidR="005E05A9" w:rsidRPr="00DA6EF0" w:rsidRDefault="005E05A9">
            <w:pPr>
              <w:jc w:val="right"/>
              <w:rPr>
                <w:rFonts w:ascii="Times New Roman" w:hAnsi="Times New Roman" w:cs="Times New Roman"/>
                <w:b/>
                <w:lang w:val="pl-PL"/>
              </w:rPr>
            </w:pPr>
          </w:p>
          <w:p w14:paraId="62C612F9" w14:textId="77777777" w:rsidR="00B568FE" w:rsidRPr="00DA6EF0" w:rsidRDefault="0034302F">
            <w:pPr>
              <w:jc w:val="right"/>
              <w:rPr>
                <w:rFonts w:ascii="Times New Roman" w:hAnsi="Times New Roman" w:cs="Times New Roman"/>
                <w:lang w:val="pl-PL"/>
              </w:rPr>
            </w:pPr>
            <w:r w:rsidRPr="00DA6EF0">
              <w:rPr>
                <w:rFonts w:ascii="Times New Roman" w:hAnsi="Times New Roman" w:cs="Times New Roman"/>
                <w:b/>
                <w:lang w:val="pl-PL"/>
              </w:rPr>
              <w:t>RAZEM NETTO</w:t>
            </w:r>
            <w:r w:rsidR="007564A4" w:rsidRPr="00DA6EF0">
              <w:rPr>
                <w:rFonts w:ascii="Times New Roman" w:hAnsi="Times New Roman" w:cs="Times New Roman"/>
                <w:b/>
                <w:lang w:val="pl-PL"/>
              </w:rPr>
              <w:t>:</w:t>
            </w:r>
          </w:p>
        </w:tc>
        <w:tc>
          <w:tcPr>
            <w:tcW w:w="2139" w:type="dxa"/>
            <w:shd w:val="clear" w:color="auto" w:fill="EFEFEF"/>
          </w:tcPr>
          <w:p w14:paraId="63D2BC29" w14:textId="77777777" w:rsidR="00B568FE" w:rsidRPr="00DA6EF0" w:rsidRDefault="0034302F" w:rsidP="005E05A9">
            <w:pPr>
              <w:rPr>
                <w:rFonts w:ascii="Times New Roman" w:hAnsi="Times New Roman" w:cs="Times New Roman"/>
                <w:lang w:val="pl-PL"/>
              </w:rPr>
            </w:pPr>
            <w:r w:rsidRPr="00DA6EF0">
              <w:rPr>
                <w:rFonts w:ascii="Times New Roman" w:hAnsi="Times New Roman" w:cs="Times New Roman"/>
                <w:lang w:val="pl-PL"/>
              </w:rPr>
              <w:t>.</w:t>
            </w:r>
          </w:p>
        </w:tc>
      </w:tr>
    </w:tbl>
    <w:p w14:paraId="00F5A712" w14:textId="77777777" w:rsidR="00EE2FF2" w:rsidRPr="00DA6EF0" w:rsidRDefault="00EE2FF2" w:rsidP="0055230C">
      <w:pPr>
        <w:spacing w:after="0" w:line="240" w:lineRule="auto"/>
        <w:rPr>
          <w:rFonts w:ascii="Times New Roman" w:hAnsi="Times New Roman" w:cs="Times New Roman"/>
          <w:sz w:val="8"/>
          <w:szCs w:val="8"/>
          <w:lang w:val="pl-PL"/>
        </w:rPr>
      </w:pPr>
    </w:p>
    <w:tbl>
      <w:tblPr>
        <w:tblW w:w="0" w:type="auto"/>
        <w:tblInd w:w="50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63"/>
        <w:gridCol w:w="842"/>
        <w:gridCol w:w="2153"/>
      </w:tblGrid>
      <w:tr w:rsidR="00061FE5" w:rsidRPr="00DA6EF0" w14:paraId="4863321C" w14:textId="77777777" w:rsidTr="00522172">
        <w:trPr>
          <w:trHeight w:val="692"/>
        </w:trPr>
        <w:tc>
          <w:tcPr>
            <w:tcW w:w="1963" w:type="dxa"/>
          </w:tcPr>
          <w:p w14:paraId="6B17065F" w14:textId="77777777" w:rsidR="0055230C" w:rsidRPr="00DA6EF0" w:rsidRDefault="0055230C" w:rsidP="00104239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</w:p>
          <w:p w14:paraId="6D5C6A7D" w14:textId="77777777" w:rsidR="00061FE5" w:rsidRPr="00DA6EF0" w:rsidRDefault="00061FE5" w:rsidP="007564A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lang w:val="pl-PL"/>
              </w:rPr>
            </w:pPr>
            <w:r w:rsidRPr="00DA6EF0">
              <w:rPr>
                <w:rFonts w:ascii="Times New Roman" w:hAnsi="Times New Roman" w:cs="Times New Roman"/>
                <w:b/>
                <w:lang w:val="pl-PL"/>
              </w:rPr>
              <w:t xml:space="preserve">STAWKA VAT: </w:t>
            </w:r>
          </w:p>
        </w:tc>
        <w:tc>
          <w:tcPr>
            <w:tcW w:w="842" w:type="dxa"/>
          </w:tcPr>
          <w:p w14:paraId="0D6E2C15" w14:textId="77777777" w:rsidR="0055230C" w:rsidRPr="00DA6EF0" w:rsidRDefault="0055230C" w:rsidP="00104239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</w:p>
          <w:p w14:paraId="569DE00B" w14:textId="77777777" w:rsidR="00061FE5" w:rsidRPr="00DA6EF0" w:rsidRDefault="00061FE5" w:rsidP="007564A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DA6EF0">
              <w:rPr>
                <w:rFonts w:ascii="Times New Roman" w:hAnsi="Times New Roman" w:cs="Times New Roman"/>
                <w:lang w:val="pl-PL"/>
              </w:rPr>
              <w:t>…</w:t>
            </w:r>
            <w:r w:rsidR="0055230C" w:rsidRPr="00DA6EF0">
              <w:rPr>
                <w:rFonts w:ascii="Times New Roman" w:hAnsi="Times New Roman" w:cs="Times New Roman"/>
                <w:lang w:val="pl-PL"/>
              </w:rPr>
              <w:t xml:space="preserve"> %</w:t>
            </w:r>
          </w:p>
        </w:tc>
        <w:tc>
          <w:tcPr>
            <w:tcW w:w="2153" w:type="dxa"/>
          </w:tcPr>
          <w:p w14:paraId="01A8EB9A" w14:textId="77777777" w:rsidR="00061FE5" w:rsidRPr="00DA6EF0" w:rsidRDefault="00061FE5" w:rsidP="00104239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</w:p>
        </w:tc>
      </w:tr>
    </w:tbl>
    <w:p w14:paraId="20863ABC" w14:textId="77777777" w:rsidR="00EE2FF2" w:rsidRPr="00DA6EF0" w:rsidRDefault="00EE2FF2" w:rsidP="0055230C">
      <w:pPr>
        <w:spacing w:after="0" w:line="240" w:lineRule="auto"/>
        <w:rPr>
          <w:rFonts w:ascii="Times New Roman" w:hAnsi="Times New Roman" w:cs="Times New Roman"/>
          <w:sz w:val="8"/>
          <w:szCs w:val="8"/>
          <w:lang w:val="pl-PL"/>
        </w:rPr>
      </w:pPr>
    </w:p>
    <w:tbl>
      <w:tblPr>
        <w:tblW w:w="4961" w:type="dxa"/>
        <w:tblInd w:w="50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5"/>
        <w:gridCol w:w="2126"/>
      </w:tblGrid>
      <w:tr w:rsidR="005E05A9" w:rsidRPr="00DA6EF0" w14:paraId="51B28B6B" w14:textId="77777777" w:rsidTr="00E5431D">
        <w:trPr>
          <w:trHeight w:val="713"/>
        </w:trPr>
        <w:tc>
          <w:tcPr>
            <w:tcW w:w="2835" w:type="dxa"/>
          </w:tcPr>
          <w:p w14:paraId="58880614" w14:textId="77777777" w:rsidR="00104239" w:rsidRPr="00DA6EF0" w:rsidRDefault="00104239" w:rsidP="00104239">
            <w:pPr>
              <w:spacing w:after="0" w:line="240" w:lineRule="auto"/>
              <w:rPr>
                <w:rFonts w:ascii="Times New Roman" w:hAnsi="Times New Roman" w:cs="Times New Roman"/>
                <w:b/>
                <w:lang w:val="pl-PL"/>
              </w:rPr>
            </w:pPr>
          </w:p>
          <w:p w14:paraId="755E078D" w14:textId="77777777" w:rsidR="005E05A9" w:rsidRPr="00DA6EF0" w:rsidRDefault="000E1CA5" w:rsidP="007564A4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val="pl-PL"/>
              </w:rPr>
            </w:pPr>
            <w:r w:rsidRPr="00DA6EF0">
              <w:rPr>
                <w:rFonts w:ascii="Times New Roman" w:hAnsi="Times New Roman" w:cs="Times New Roman"/>
                <w:b/>
                <w:lang w:val="pl-PL"/>
              </w:rPr>
              <w:t>RAZEM BRUTTO:</w:t>
            </w:r>
          </w:p>
        </w:tc>
        <w:tc>
          <w:tcPr>
            <w:tcW w:w="2126" w:type="dxa"/>
          </w:tcPr>
          <w:p w14:paraId="3354A7B5" w14:textId="77777777" w:rsidR="005E05A9" w:rsidRPr="00DA6EF0" w:rsidRDefault="005E05A9" w:rsidP="00104239">
            <w:pPr>
              <w:spacing w:line="240" w:lineRule="auto"/>
              <w:rPr>
                <w:rFonts w:ascii="Times New Roman" w:hAnsi="Times New Roman" w:cs="Times New Roman"/>
                <w:lang w:val="pl-PL"/>
              </w:rPr>
            </w:pPr>
          </w:p>
        </w:tc>
      </w:tr>
    </w:tbl>
    <w:p w14:paraId="499B5858" w14:textId="77777777" w:rsidR="00B568FE" w:rsidRPr="00DA6EF0" w:rsidRDefault="00B568FE">
      <w:pPr>
        <w:rPr>
          <w:rFonts w:ascii="Times New Roman" w:hAnsi="Times New Roman" w:cs="Times New Roman"/>
          <w:lang w:val="pl-PL"/>
        </w:rPr>
      </w:pPr>
    </w:p>
    <w:p w14:paraId="679904F4" w14:textId="77777777" w:rsidR="00B568FE" w:rsidRPr="00DA6EF0" w:rsidRDefault="0034302F">
      <w:pPr>
        <w:rPr>
          <w:rFonts w:ascii="Times New Roman" w:hAnsi="Times New Roman" w:cs="Times New Roman"/>
          <w:lang w:val="pl-PL"/>
        </w:rPr>
      </w:pPr>
      <w:r w:rsidRPr="00DA6EF0">
        <w:rPr>
          <w:rFonts w:ascii="Times New Roman" w:hAnsi="Times New Roman" w:cs="Times New Roman"/>
          <w:b/>
          <w:sz w:val="24"/>
          <w:lang w:val="pl-PL"/>
        </w:rPr>
        <w:t>Oświadczenie wykonawcy</w:t>
      </w:r>
    </w:p>
    <w:p w14:paraId="745FEE70" w14:textId="77777777" w:rsidR="00B568FE" w:rsidRPr="00DA6EF0" w:rsidRDefault="0034302F">
      <w:pPr>
        <w:rPr>
          <w:rFonts w:ascii="Times New Roman" w:hAnsi="Times New Roman" w:cs="Times New Roman"/>
          <w:lang w:val="pl-PL"/>
        </w:rPr>
      </w:pPr>
      <w:r w:rsidRPr="00DA6EF0">
        <w:rPr>
          <w:rFonts w:ascii="Times New Roman" w:hAnsi="Times New Roman" w:cs="Times New Roman"/>
          <w:lang w:val="pl-PL"/>
        </w:rPr>
        <w:t>Oświadczam, że zapoznałem się z treścią umowy oraz opisem przedmiotu zamówienia i akceptuję warunki realizacji</w:t>
      </w:r>
      <w:r w:rsidR="00EF6D04" w:rsidRPr="00DA6EF0">
        <w:rPr>
          <w:rFonts w:ascii="Times New Roman" w:hAnsi="Times New Roman" w:cs="Times New Roman"/>
          <w:lang w:val="pl-PL"/>
        </w:rPr>
        <w:t xml:space="preserve"> projektu umowy</w:t>
      </w:r>
      <w:r w:rsidRPr="00DA6EF0">
        <w:rPr>
          <w:rFonts w:ascii="Times New Roman" w:hAnsi="Times New Roman" w:cs="Times New Roman"/>
          <w:lang w:val="pl-PL"/>
        </w:rPr>
        <w:t>.</w:t>
      </w:r>
    </w:p>
    <w:p w14:paraId="1F4B2AD0" w14:textId="77777777" w:rsidR="00EF6D04" w:rsidRPr="00DA6EF0" w:rsidRDefault="00EF6D04">
      <w:pPr>
        <w:rPr>
          <w:rFonts w:ascii="Times New Roman" w:hAnsi="Times New Roman" w:cs="Times New Roman"/>
          <w:lang w:val="pl-PL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968"/>
        <w:gridCol w:w="4968"/>
      </w:tblGrid>
      <w:tr w:rsidR="00B568FE" w:rsidRPr="00DA6EF0" w14:paraId="3C16099A" w14:textId="77777777">
        <w:trPr>
          <w:jc w:val="center"/>
        </w:trPr>
        <w:tc>
          <w:tcPr>
            <w:tcW w:w="4968" w:type="dxa"/>
          </w:tcPr>
          <w:p w14:paraId="21B6253D" w14:textId="77777777" w:rsidR="00B568FE" w:rsidRPr="00DA6EF0" w:rsidRDefault="0034302F">
            <w:pPr>
              <w:rPr>
                <w:rFonts w:ascii="Times New Roman" w:hAnsi="Times New Roman" w:cs="Times New Roman"/>
                <w:lang w:val="pl-PL"/>
              </w:rPr>
            </w:pPr>
            <w:r w:rsidRPr="00DA6EF0">
              <w:rPr>
                <w:rFonts w:ascii="Times New Roman" w:hAnsi="Times New Roman" w:cs="Times New Roman"/>
                <w:lang w:val="pl-PL"/>
              </w:rPr>
              <w:t>Data: ................................</w:t>
            </w:r>
          </w:p>
        </w:tc>
        <w:tc>
          <w:tcPr>
            <w:tcW w:w="4968" w:type="dxa"/>
          </w:tcPr>
          <w:p w14:paraId="63BF4710" w14:textId="77777777" w:rsidR="00B568FE" w:rsidRPr="00DA6EF0" w:rsidRDefault="0034302F">
            <w:pPr>
              <w:rPr>
                <w:rFonts w:ascii="Times New Roman" w:hAnsi="Times New Roman" w:cs="Times New Roman"/>
                <w:lang w:val="pl-PL"/>
              </w:rPr>
            </w:pPr>
            <w:r w:rsidRPr="00DA6EF0">
              <w:rPr>
                <w:rFonts w:ascii="Times New Roman" w:hAnsi="Times New Roman" w:cs="Times New Roman"/>
                <w:lang w:val="pl-PL"/>
              </w:rPr>
              <w:t>Podpis i pieczęć: ................................</w:t>
            </w:r>
          </w:p>
        </w:tc>
      </w:tr>
    </w:tbl>
    <w:p w14:paraId="347B3C27" w14:textId="77777777" w:rsidR="0034302F" w:rsidRPr="00DA6EF0" w:rsidRDefault="0034302F">
      <w:pPr>
        <w:rPr>
          <w:rFonts w:ascii="Times New Roman" w:hAnsi="Times New Roman" w:cs="Times New Roman"/>
          <w:lang w:val="pl-PL"/>
        </w:rPr>
      </w:pPr>
    </w:p>
    <w:sectPr w:rsidR="0034302F" w:rsidRPr="00DA6EF0" w:rsidSect="000F18C9">
      <w:headerReference w:type="default" r:id="rId8"/>
      <w:pgSz w:w="12240" w:h="15840"/>
      <w:pgMar w:top="1008" w:right="1152" w:bottom="284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392A7E" w14:textId="77777777" w:rsidR="00DD5C13" w:rsidRDefault="00DD5C13" w:rsidP="00E5431D">
      <w:pPr>
        <w:spacing w:after="0" w:line="240" w:lineRule="auto"/>
      </w:pPr>
      <w:r>
        <w:separator/>
      </w:r>
    </w:p>
  </w:endnote>
  <w:endnote w:type="continuationSeparator" w:id="0">
    <w:p w14:paraId="6A6DD4E7" w14:textId="77777777" w:rsidR="00DD5C13" w:rsidRDefault="00DD5C13" w:rsidP="00E543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4A23E5" w14:textId="77777777" w:rsidR="00DD5C13" w:rsidRDefault="00DD5C13" w:rsidP="00E5431D">
      <w:pPr>
        <w:spacing w:after="0" w:line="240" w:lineRule="auto"/>
      </w:pPr>
      <w:r>
        <w:separator/>
      </w:r>
    </w:p>
  </w:footnote>
  <w:footnote w:type="continuationSeparator" w:id="0">
    <w:p w14:paraId="28AE82FE" w14:textId="77777777" w:rsidR="00DD5C13" w:rsidRDefault="00DD5C13" w:rsidP="00E543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91007B" w14:textId="77777777" w:rsidR="00E5431D" w:rsidRDefault="00E5431D" w:rsidP="00E5431D">
    <w:pPr>
      <w:pStyle w:val="Nagwek"/>
      <w:jc w:val="right"/>
    </w:pPr>
    <w:proofErr w:type="spellStart"/>
    <w:r>
      <w:t>Załącznik</w:t>
    </w:r>
    <w:proofErr w:type="spellEnd"/>
    <w:r>
      <w:t xml:space="preserve"> nr 3 do </w:t>
    </w:r>
    <w:proofErr w:type="spellStart"/>
    <w:r>
      <w:t>umowy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2766174"/>
    <w:lvl w:ilvl="0">
      <w:start w:val="1"/>
      <w:numFmt w:val="decimal"/>
      <w:pStyle w:val="Listapunktowana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Theme="minorEastAsia" w:hAnsi="Times New Roman" w:cs="Times New Roman"/>
      </w:rPr>
    </w:lvl>
  </w:abstractNum>
  <w:abstractNum w:abstractNumId="9" w15:restartNumberingAfterBreak="0">
    <w:nsid w:val="084C7D81"/>
    <w:multiLevelType w:val="hybridMultilevel"/>
    <w:tmpl w:val="ABCA0D48"/>
    <w:lvl w:ilvl="0" w:tplc="A6F82A5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62327371"/>
    <w:multiLevelType w:val="hybridMultilevel"/>
    <w:tmpl w:val="F1C6BFEC"/>
    <w:lvl w:ilvl="0" w:tplc="655267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1210018">
    <w:abstractNumId w:val="8"/>
  </w:num>
  <w:num w:numId="2" w16cid:durableId="792139575">
    <w:abstractNumId w:val="6"/>
  </w:num>
  <w:num w:numId="3" w16cid:durableId="1808083988">
    <w:abstractNumId w:val="5"/>
  </w:num>
  <w:num w:numId="4" w16cid:durableId="425152700">
    <w:abstractNumId w:val="4"/>
  </w:num>
  <w:num w:numId="5" w16cid:durableId="724451843">
    <w:abstractNumId w:val="7"/>
  </w:num>
  <w:num w:numId="6" w16cid:durableId="1543903284">
    <w:abstractNumId w:val="3"/>
  </w:num>
  <w:num w:numId="7" w16cid:durableId="318267092">
    <w:abstractNumId w:val="2"/>
  </w:num>
  <w:num w:numId="8" w16cid:durableId="387191443">
    <w:abstractNumId w:val="1"/>
  </w:num>
  <w:num w:numId="9" w16cid:durableId="516970746">
    <w:abstractNumId w:val="0"/>
  </w:num>
  <w:num w:numId="10" w16cid:durableId="1532376792">
    <w:abstractNumId w:val="10"/>
  </w:num>
  <w:num w:numId="11" w16cid:durableId="81448966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47730"/>
    <w:rsid w:val="00034616"/>
    <w:rsid w:val="0006063C"/>
    <w:rsid w:val="00061FE5"/>
    <w:rsid w:val="000E1CA5"/>
    <w:rsid w:val="000F18C9"/>
    <w:rsid w:val="00102D59"/>
    <w:rsid w:val="00104239"/>
    <w:rsid w:val="0015074B"/>
    <w:rsid w:val="00164E42"/>
    <w:rsid w:val="0017454E"/>
    <w:rsid w:val="0029639D"/>
    <w:rsid w:val="00326F90"/>
    <w:rsid w:val="0034302F"/>
    <w:rsid w:val="0042542A"/>
    <w:rsid w:val="004E650F"/>
    <w:rsid w:val="0051374F"/>
    <w:rsid w:val="00522172"/>
    <w:rsid w:val="0055230C"/>
    <w:rsid w:val="00565029"/>
    <w:rsid w:val="005E05A9"/>
    <w:rsid w:val="007564A4"/>
    <w:rsid w:val="00763167"/>
    <w:rsid w:val="00817F95"/>
    <w:rsid w:val="008372BD"/>
    <w:rsid w:val="008905AE"/>
    <w:rsid w:val="008D0955"/>
    <w:rsid w:val="008D1D6B"/>
    <w:rsid w:val="009B7BC7"/>
    <w:rsid w:val="009D26A5"/>
    <w:rsid w:val="00A8135B"/>
    <w:rsid w:val="00AA1D8D"/>
    <w:rsid w:val="00AF1EF0"/>
    <w:rsid w:val="00B47730"/>
    <w:rsid w:val="00B568FE"/>
    <w:rsid w:val="00BC1248"/>
    <w:rsid w:val="00BF3814"/>
    <w:rsid w:val="00C02065"/>
    <w:rsid w:val="00CB0664"/>
    <w:rsid w:val="00CF676A"/>
    <w:rsid w:val="00DA6EF0"/>
    <w:rsid w:val="00DD5C13"/>
    <w:rsid w:val="00E5431D"/>
    <w:rsid w:val="00E95B7D"/>
    <w:rsid w:val="00EB6886"/>
    <w:rsid w:val="00EE2FF2"/>
    <w:rsid w:val="00EF6D04"/>
    <w:rsid w:val="00FC69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FB193C8"/>
  <w15:docId w15:val="{2F687596-7E89-4C5F-9744-403986E3C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customStyle="1" w:styleId="t286pc">
    <w:name w:val="t286pc"/>
    <w:basedOn w:val="Domylnaczcionkaakapitu"/>
    <w:rsid w:val="00E95B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08DD8DA-2C8C-4EA5-85C7-14CB4EC16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201</Words>
  <Characters>1207</Characters>
  <Application>Microsoft Office Word</Application>
  <DocSecurity>0</DocSecurity>
  <Lines>10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1406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dc:description>generated by python-docx</dc:description>
  <cp:lastModifiedBy>Zarzad Drog Powiatowych</cp:lastModifiedBy>
  <cp:revision>10</cp:revision>
  <cp:lastPrinted>2026-03-10T10:58:00Z</cp:lastPrinted>
  <dcterms:created xsi:type="dcterms:W3CDTF">2026-03-03T10:37:00Z</dcterms:created>
  <dcterms:modified xsi:type="dcterms:W3CDTF">2026-03-12T06:58:00Z</dcterms:modified>
</cp:coreProperties>
</file>